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81" w:type="dxa"/>
        <w:jc w:val="center"/>
        <w:tblLook w:val="0000" w:firstRow="0" w:lastRow="0" w:firstColumn="0" w:lastColumn="0" w:noHBand="0" w:noVBand="0"/>
      </w:tblPr>
      <w:tblGrid>
        <w:gridCol w:w="5086"/>
        <w:gridCol w:w="5795"/>
      </w:tblGrid>
      <w:tr w:rsidR="009914E7" w:rsidRPr="008817B3" w14:paraId="074D200C" w14:textId="77777777" w:rsidTr="00B62C1D">
        <w:trPr>
          <w:jc w:val="center"/>
        </w:trPr>
        <w:tc>
          <w:tcPr>
            <w:tcW w:w="5086" w:type="dxa"/>
            <w:vAlign w:val="center"/>
          </w:tcPr>
          <w:p w14:paraId="1C869FFF" w14:textId="77777777" w:rsidR="009914E7" w:rsidRPr="008817B3" w:rsidRDefault="009914E7" w:rsidP="00612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17B3">
              <w:rPr>
                <w:rFonts w:ascii="Times New Roman" w:hAnsi="Times New Roman" w:cs="Times New Roman"/>
                <w:sz w:val="26"/>
                <w:szCs w:val="26"/>
              </w:rPr>
              <w:t>ỦY BAN NHÂN DÂN PHƯỜNG PHÚ LỢI</w:t>
            </w:r>
          </w:p>
          <w:p w14:paraId="73B4C2D7" w14:textId="77777777" w:rsidR="009914E7" w:rsidRPr="008817B3" w:rsidRDefault="009914E7" w:rsidP="00612C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817B3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PHÚ HÒA</w:t>
            </w:r>
          </w:p>
        </w:tc>
        <w:tc>
          <w:tcPr>
            <w:tcW w:w="5795" w:type="dxa"/>
            <w:vAlign w:val="center"/>
          </w:tcPr>
          <w:p w14:paraId="78A39DB3" w14:textId="77777777" w:rsidR="009914E7" w:rsidRPr="008817B3" w:rsidRDefault="009914E7" w:rsidP="00612C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817B3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37E5D5F0" w14:textId="77777777" w:rsidR="009914E7" w:rsidRPr="008817B3" w:rsidRDefault="009914E7" w:rsidP="00612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17B3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14:paraId="34D32741" w14:textId="77777777" w:rsidR="009914E7" w:rsidRPr="008817B3" w:rsidRDefault="009914E7" w:rsidP="00612C8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B6ADD5C" w14:textId="50240B1F" w:rsidR="00612C8F" w:rsidRPr="008817B3" w:rsidRDefault="009914E7" w:rsidP="00612C8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17B3">
        <w:rPr>
          <w:rFonts w:ascii="Times New Roman" w:hAnsi="Times New Roman" w:cs="Times New Roman"/>
          <w:b/>
          <w:sz w:val="26"/>
          <w:szCs w:val="26"/>
        </w:rPr>
        <w:t xml:space="preserve">ĐỀ KIỂM TRA </w:t>
      </w:r>
      <w:r w:rsidR="00BE52B6" w:rsidRPr="008817B3">
        <w:rPr>
          <w:rFonts w:ascii="Times New Roman" w:hAnsi="Times New Roman" w:cs="Times New Roman"/>
          <w:b/>
          <w:sz w:val="26"/>
          <w:szCs w:val="26"/>
        </w:rPr>
        <w:t>CUỐI</w:t>
      </w:r>
      <w:r w:rsidR="00C21672" w:rsidRPr="008817B3">
        <w:rPr>
          <w:rFonts w:ascii="Times New Roman" w:hAnsi="Times New Roman" w:cs="Times New Roman"/>
          <w:b/>
          <w:sz w:val="26"/>
          <w:szCs w:val="26"/>
        </w:rPr>
        <w:t xml:space="preserve"> HỌC</w:t>
      </w:r>
      <w:r w:rsidRPr="008817B3">
        <w:rPr>
          <w:rFonts w:ascii="Times New Roman" w:hAnsi="Times New Roman" w:cs="Times New Roman"/>
          <w:b/>
          <w:sz w:val="26"/>
          <w:szCs w:val="26"/>
        </w:rPr>
        <w:t xml:space="preserve"> KÌ </w:t>
      </w:r>
      <w:r w:rsidR="00C21672" w:rsidRPr="008817B3">
        <w:rPr>
          <w:rFonts w:ascii="Times New Roman" w:hAnsi="Times New Roman" w:cs="Times New Roman"/>
          <w:b/>
          <w:sz w:val="26"/>
          <w:szCs w:val="26"/>
        </w:rPr>
        <w:t>II</w:t>
      </w:r>
      <w:r w:rsidR="001540E1" w:rsidRPr="008817B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03BCD78" w14:textId="6E569A50" w:rsidR="001540E1" w:rsidRPr="008817B3" w:rsidRDefault="001540E1" w:rsidP="00612C8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17B3">
        <w:rPr>
          <w:rFonts w:ascii="Times New Roman" w:hAnsi="Times New Roman" w:cs="Times New Roman"/>
          <w:b/>
          <w:sz w:val="26"/>
          <w:szCs w:val="26"/>
        </w:rPr>
        <w:t>MÔN: GIÁO DỤC ĐỊA PHƯƠNG 9</w:t>
      </w:r>
    </w:p>
    <w:p w14:paraId="2395B99D" w14:textId="214643B8" w:rsidR="009914E7" w:rsidRPr="008817B3" w:rsidRDefault="009914E7" w:rsidP="00612C8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17B3">
        <w:rPr>
          <w:rFonts w:ascii="Times New Roman" w:hAnsi="Times New Roman" w:cs="Times New Roman"/>
          <w:b/>
          <w:sz w:val="26"/>
          <w:szCs w:val="26"/>
        </w:rPr>
        <w:t>NĂM HỌC 2025 – 2026</w:t>
      </w:r>
    </w:p>
    <w:p w14:paraId="41FE7D13" w14:textId="35D64989" w:rsidR="009914E7" w:rsidRPr="008817B3" w:rsidRDefault="009914E7" w:rsidP="00612C8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E66B55A" w14:textId="77777777" w:rsidR="001540E1" w:rsidRPr="008817B3" w:rsidRDefault="001540E1" w:rsidP="00612C8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2AA06BE" w14:textId="4274D4EA" w:rsidR="002A5948" w:rsidRPr="008817B3" w:rsidRDefault="00022A2D" w:rsidP="00612C8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17B3">
        <w:rPr>
          <w:rFonts w:ascii="Times New Roman" w:hAnsi="Times New Roman" w:cs="Times New Roman"/>
          <w:b/>
          <w:sz w:val="26"/>
          <w:szCs w:val="26"/>
        </w:rPr>
        <w:t xml:space="preserve">Chủ đề </w:t>
      </w:r>
      <w:r w:rsidR="00BE52B6" w:rsidRPr="008817B3">
        <w:rPr>
          <w:rFonts w:ascii="Times New Roman" w:hAnsi="Times New Roman" w:cs="Times New Roman"/>
          <w:b/>
          <w:sz w:val="26"/>
          <w:szCs w:val="26"/>
        </w:rPr>
        <w:t>7</w:t>
      </w:r>
      <w:r w:rsidR="0081702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BE52B6" w:rsidRPr="008817B3">
        <w:rPr>
          <w:rFonts w:ascii="Times New Roman" w:hAnsi="Times New Roman" w:cs="Times New Roman"/>
          <w:b/>
          <w:sz w:val="26"/>
          <w:szCs w:val="26"/>
        </w:rPr>
        <w:t>Định hướng nghề nghiệp trong bối cảnh phát triển mới</w:t>
      </w:r>
    </w:p>
    <w:p w14:paraId="16849F9F" w14:textId="77777777" w:rsidR="001540E1" w:rsidRPr="008817B3" w:rsidRDefault="001540E1" w:rsidP="00612C8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D9DC42D" w14:textId="77777777" w:rsidR="001540E1" w:rsidRPr="008817B3" w:rsidRDefault="001540E1" w:rsidP="00612C8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2D9AEBF" w14:textId="54D6C4FA" w:rsidR="00022A2D" w:rsidRPr="008817B3" w:rsidRDefault="00047C44" w:rsidP="00755AAB">
      <w:pPr>
        <w:spacing w:after="0" w:line="240" w:lineRule="auto"/>
        <w:ind w:firstLine="568"/>
        <w:rPr>
          <w:rFonts w:ascii="Times New Roman" w:hAnsi="Times New Roman" w:cs="Times New Roman"/>
          <w:b/>
          <w:sz w:val="26"/>
          <w:szCs w:val="26"/>
        </w:rPr>
      </w:pPr>
      <w:r w:rsidRPr="008817B3">
        <w:rPr>
          <w:rFonts w:ascii="Times New Roman" w:hAnsi="Times New Roman" w:cs="Times New Roman"/>
          <w:b/>
          <w:sz w:val="26"/>
          <w:szCs w:val="26"/>
        </w:rPr>
        <w:t>I. MỤC TIÊU</w:t>
      </w:r>
    </w:p>
    <w:p w14:paraId="3AE044C1" w14:textId="77777777" w:rsidR="00047C44" w:rsidRPr="008817B3" w:rsidRDefault="00047C44" w:rsidP="00755AAB">
      <w:pPr>
        <w:spacing w:after="0" w:line="240" w:lineRule="auto"/>
        <w:ind w:firstLine="56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817B3">
        <w:rPr>
          <w:rFonts w:ascii="Times New Roman" w:hAnsi="Times New Roman" w:cs="Times New Roman"/>
          <w:bCs/>
          <w:sz w:val="26"/>
          <w:szCs w:val="26"/>
        </w:rPr>
        <w:t xml:space="preserve">1. Kiến thức: </w:t>
      </w:r>
    </w:p>
    <w:p w14:paraId="2C60B8EB" w14:textId="34503854" w:rsidR="00BE52B6" w:rsidRPr="00BE52B6" w:rsidRDefault="00817026" w:rsidP="00BE52B6">
      <w:pPr>
        <w:spacing w:after="0" w:line="240" w:lineRule="auto"/>
        <w:ind w:firstLine="56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="00BE52B6" w:rsidRPr="00BE52B6">
        <w:rPr>
          <w:rFonts w:ascii="Times New Roman" w:hAnsi="Times New Roman" w:cs="Times New Roman"/>
          <w:bCs/>
          <w:sz w:val="26"/>
          <w:szCs w:val="26"/>
        </w:rPr>
        <w:t xml:space="preserve"> Nhận biết được vai trò của định hướng nghề nghiệp </w:t>
      </w:r>
    </w:p>
    <w:p w14:paraId="15A2D8F4" w14:textId="4F9F4D78" w:rsidR="00BE52B6" w:rsidRPr="00BE52B6" w:rsidRDefault="00817026" w:rsidP="00BE52B6">
      <w:pPr>
        <w:spacing w:after="0" w:line="240" w:lineRule="auto"/>
        <w:ind w:firstLine="56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="00BE52B6" w:rsidRPr="00BE52B6">
        <w:rPr>
          <w:rFonts w:ascii="Times New Roman" w:hAnsi="Times New Roman" w:cs="Times New Roman"/>
          <w:bCs/>
          <w:sz w:val="26"/>
          <w:szCs w:val="26"/>
        </w:rPr>
        <w:t xml:space="preserve"> Hiểu được mối liên hệ giữa bản thân và nghề nghiệp </w:t>
      </w:r>
    </w:p>
    <w:p w14:paraId="4E111ACB" w14:textId="1DA7354E" w:rsidR="00BE52B6" w:rsidRPr="008817B3" w:rsidRDefault="00817026" w:rsidP="00BE52B6">
      <w:pPr>
        <w:spacing w:after="0" w:line="240" w:lineRule="auto"/>
        <w:ind w:firstLine="56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="00BE52B6" w:rsidRPr="008817B3">
        <w:rPr>
          <w:rFonts w:ascii="Times New Roman" w:hAnsi="Times New Roman" w:cs="Times New Roman"/>
          <w:bCs/>
          <w:sz w:val="26"/>
          <w:szCs w:val="26"/>
        </w:rPr>
        <w:t xml:space="preserve"> Biết các yếu tố cần thiết để lựa chọn nghề</w:t>
      </w:r>
    </w:p>
    <w:p w14:paraId="32B1F0A9" w14:textId="127FDB6A" w:rsidR="00047C44" w:rsidRPr="008817B3" w:rsidRDefault="00047C44" w:rsidP="00BE52B6">
      <w:pPr>
        <w:spacing w:after="0" w:line="240" w:lineRule="auto"/>
        <w:ind w:firstLine="56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817B3">
        <w:rPr>
          <w:rFonts w:ascii="Times New Roman" w:hAnsi="Times New Roman" w:cs="Times New Roman"/>
          <w:bCs/>
          <w:sz w:val="26"/>
          <w:szCs w:val="26"/>
        </w:rPr>
        <w:t xml:space="preserve">2. Năng lực: </w:t>
      </w:r>
    </w:p>
    <w:p w14:paraId="2E4EB176" w14:textId="274D1B5C" w:rsidR="00BE52B6" w:rsidRPr="00BE52B6" w:rsidRDefault="00817026" w:rsidP="00BE52B6">
      <w:pPr>
        <w:spacing w:after="0" w:line="240" w:lineRule="auto"/>
        <w:ind w:firstLine="56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BE52B6" w:rsidRPr="00BE52B6">
        <w:rPr>
          <w:rFonts w:ascii="Times New Roman" w:hAnsi="Times New Roman" w:cs="Times New Roman"/>
          <w:bCs/>
          <w:sz w:val="26"/>
          <w:szCs w:val="26"/>
        </w:rPr>
        <w:t xml:space="preserve">Trình bày suy nghĩ cá nhân về nghề nghiệp </w:t>
      </w:r>
    </w:p>
    <w:p w14:paraId="1BFAB796" w14:textId="40C87135" w:rsidR="00BE52B6" w:rsidRPr="00BE52B6" w:rsidRDefault="00817026" w:rsidP="00BE52B6">
      <w:pPr>
        <w:spacing w:after="0" w:line="240" w:lineRule="auto"/>
        <w:ind w:firstLine="56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BE52B6" w:rsidRPr="00BE52B6">
        <w:rPr>
          <w:rFonts w:ascii="Times New Roman" w:hAnsi="Times New Roman" w:cs="Times New Roman"/>
          <w:bCs/>
          <w:sz w:val="26"/>
          <w:szCs w:val="26"/>
        </w:rPr>
        <w:t xml:space="preserve">Xây dựng sản phẩm đơn giản (CV) </w:t>
      </w:r>
    </w:p>
    <w:p w14:paraId="6DB54172" w14:textId="30B8D4F1" w:rsidR="00273A41" w:rsidRPr="008817B3" w:rsidRDefault="00817026" w:rsidP="00BE52B6">
      <w:pPr>
        <w:spacing w:after="0" w:line="240" w:lineRule="auto"/>
        <w:ind w:firstLine="56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="00BE52B6" w:rsidRPr="008817B3">
        <w:rPr>
          <w:rFonts w:ascii="Times New Roman" w:hAnsi="Times New Roman" w:cs="Times New Roman"/>
          <w:bCs/>
          <w:sz w:val="26"/>
          <w:szCs w:val="26"/>
        </w:rPr>
        <w:t xml:space="preserve"> Biết lựa chọn nghề phù hợp với bản thân</w:t>
      </w:r>
    </w:p>
    <w:p w14:paraId="5EC6D59F" w14:textId="77777777" w:rsidR="00047C44" w:rsidRPr="008817B3" w:rsidRDefault="00047C44" w:rsidP="00755AAB">
      <w:pPr>
        <w:spacing w:after="0" w:line="240" w:lineRule="auto"/>
        <w:ind w:firstLine="56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817B3">
        <w:rPr>
          <w:rFonts w:ascii="Times New Roman" w:hAnsi="Times New Roman" w:cs="Times New Roman"/>
          <w:bCs/>
          <w:sz w:val="26"/>
          <w:szCs w:val="26"/>
        </w:rPr>
        <w:t xml:space="preserve">3. Phẩm chất: </w:t>
      </w:r>
    </w:p>
    <w:p w14:paraId="19091EB7" w14:textId="2123C929" w:rsidR="00BE52B6" w:rsidRPr="00BE52B6" w:rsidRDefault="00817026" w:rsidP="00817026">
      <w:pPr>
        <w:spacing w:after="0" w:line="240" w:lineRule="auto"/>
        <w:ind w:firstLine="56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BE52B6" w:rsidRPr="00BE52B6">
        <w:rPr>
          <w:rFonts w:ascii="Times New Roman" w:hAnsi="Times New Roman" w:cs="Times New Roman"/>
          <w:bCs/>
          <w:sz w:val="26"/>
          <w:szCs w:val="26"/>
        </w:rPr>
        <w:t xml:space="preserve">Tự tin, trung thực khi thể hiện bản thân </w:t>
      </w:r>
    </w:p>
    <w:p w14:paraId="0DEC123F" w14:textId="24FFD17F" w:rsidR="00BE52B6" w:rsidRPr="00BE52B6" w:rsidRDefault="00817026" w:rsidP="00817026">
      <w:pPr>
        <w:spacing w:after="0" w:line="240" w:lineRule="auto"/>
        <w:ind w:firstLine="56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BE52B6" w:rsidRPr="00BE52B6">
        <w:rPr>
          <w:rFonts w:ascii="Times New Roman" w:hAnsi="Times New Roman" w:cs="Times New Roman"/>
          <w:bCs/>
          <w:sz w:val="26"/>
          <w:szCs w:val="26"/>
        </w:rPr>
        <w:t xml:space="preserve">Có ý thức định hướng nghề nghiệp </w:t>
      </w:r>
    </w:p>
    <w:p w14:paraId="3484C478" w14:textId="061C4F1F" w:rsidR="00BE52B6" w:rsidRPr="00BE52B6" w:rsidRDefault="00817026" w:rsidP="00817026">
      <w:pPr>
        <w:spacing w:after="0" w:line="240" w:lineRule="auto"/>
        <w:ind w:firstLine="56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BE52B6" w:rsidRPr="00BE52B6">
        <w:rPr>
          <w:rFonts w:ascii="Times New Roman" w:hAnsi="Times New Roman" w:cs="Times New Roman"/>
          <w:bCs/>
          <w:sz w:val="26"/>
          <w:szCs w:val="26"/>
        </w:rPr>
        <w:t xml:space="preserve">Chăm chỉ, có trách nhiệm với việc học tập </w:t>
      </w:r>
    </w:p>
    <w:p w14:paraId="3083D1BD" w14:textId="058C2B37" w:rsidR="00CD2229" w:rsidRPr="008817B3" w:rsidRDefault="00047C44" w:rsidP="00755AAB">
      <w:pPr>
        <w:pStyle w:val="Heading2"/>
        <w:spacing w:before="0" w:line="240" w:lineRule="auto"/>
        <w:ind w:firstLine="568"/>
        <w:rPr>
          <w:rFonts w:ascii="Times New Roman" w:hAnsi="Times New Roman" w:cs="Times New Roman"/>
          <w:color w:val="auto"/>
        </w:rPr>
      </w:pPr>
      <w:r w:rsidRPr="008817B3">
        <w:rPr>
          <w:rFonts w:ascii="Times New Roman" w:hAnsi="Times New Roman" w:cs="Times New Roman"/>
          <w:color w:val="auto"/>
        </w:rPr>
        <w:t>II. YÊU CẦU THỰC HIỆN</w:t>
      </w:r>
    </w:p>
    <w:p w14:paraId="0C6E2496" w14:textId="77777777" w:rsidR="00817026" w:rsidRDefault="00817026" w:rsidP="00BE52B6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E52B6" w:rsidRPr="00BE52B6">
        <w:rPr>
          <w:rFonts w:ascii="Times New Roman" w:hAnsi="Times New Roman" w:cs="Times New Roman"/>
          <w:sz w:val="26"/>
          <w:szCs w:val="26"/>
        </w:rPr>
        <w:t>Trình bày ngắn gọn, rõ ràng (có thể viết tay hoặc sáng tạo hình thức)</w:t>
      </w:r>
    </w:p>
    <w:p w14:paraId="0F1CE4C1" w14:textId="23958212" w:rsidR="00BE52B6" w:rsidRPr="00BE52B6" w:rsidRDefault="00817026" w:rsidP="00BE52B6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E52B6" w:rsidRPr="008817B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</w:t>
      </w:r>
      <w:r w:rsidR="00BE52B6" w:rsidRPr="008817B3">
        <w:rPr>
          <w:rFonts w:ascii="Times New Roman" w:hAnsi="Times New Roman" w:cs="Times New Roman"/>
          <w:sz w:val="26"/>
          <w:szCs w:val="26"/>
        </w:rPr>
        <w:t xml:space="preserve">ội dung CV gồm: </w:t>
      </w:r>
    </w:p>
    <w:p w14:paraId="3644C5BF" w14:textId="2942CCAF" w:rsidR="00BE52B6" w:rsidRPr="00BE52B6" w:rsidRDefault="00817026" w:rsidP="00BE52B6">
      <w:pPr>
        <w:tabs>
          <w:tab w:val="num" w:pos="720"/>
        </w:tabs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+ </w:t>
      </w:r>
      <w:r w:rsidR="00BE52B6" w:rsidRPr="00BE52B6">
        <w:rPr>
          <w:rFonts w:ascii="Times New Roman" w:hAnsi="Times New Roman" w:cs="Times New Roman"/>
          <w:sz w:val="26"/>
          <w:szCs w:val="26"/>
        </w:rPr>
        <w:t xml:space="preserve">Thông tin cá nhân (họ tên, </w:t>
      </w:r>
      <w:r w:rsidR="00593CF5">
        <w:rPr>
          <w:rFonts w:ascii="Times New Roman" w:hAnsi="Times New Roman" w:cs="Times New Roman"/>
          <w:sz w:val="26"/>
          <w:szCs w:val="26"/>
        </w:rPr>
        <w:t>ngày sinh, địa chỉ</w:t>
      </w:r>
      <w:r w:rsidR="00BE52B6" w:rsidRPr="00BE52B6">
        <w:rPr>
          <w:rFonts w:ascii="Times New Roman" w:hAnsi="Times New Roman" w:cs="Times New Roman"/>
          <w:sz w:val="26"/>
          <w:szCs w:val="26"/>
        </w:rPr>
        <w:t xml:space="preserve">) </w:t>
      </w:r>
    </w:p>
    <w:p w14:paraId="07630BBA" w14:textId="27D45D5B" w:rsidR="00BE52B6" w:rsidRPr="00BE52B6" w:rsidRDefault="00817026" w:rsidP="00817026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+ </w:t>
      </w:r>
      <w:r w:rsidR="00BE52B6" w:rsidRPr="00BE52B6">
        <w:rPr>
          <w:rFonts w:ascii="Times New Roman" w:hAnsi="Times New Roman" w:cs="Times New Roman"/>
          <w:sz w:val="26"/>
          <w:szCs w:val="26"/>
        </w:rPr>
        <w:t xml:space="preserve">Giới thiệu bản thân (sở thích, điểm mạnh) </w:t>
      </w:r>
    </w:p>
    <w:p w14:paraId="7DC5A227" w14:textId="51D62EA9" w:rsidR="00BE52B6" w:rsidRPr="00BE52B6" w:rsidRDefault="00817026" w:rsidP="00817026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+ </w:t>
      </w:r>
      <w:r w:rsidR="00BE52B6" w:rsidRPr="00BE52B6">
        <w:rPr>
          <w:rFonts w:ascii="Times New Roman" w:hAnsi="Times New Roman" w:cs="Times New Roman"/>
          <w:sz w:val="26"/>
          <w:szCs w:val="26"/>
        </w:rPr>
        <w:t xml:space="preserve">Nghề/vị trí công việc mong muốn </w:t>
      </w:r>
    </w:p>
    <w:p w14:paraId="21EAAC3A" w14:textId="5588C90E" w:rsidR="00BE52B6" w:rsidRPr="00BE52B6" w:rsidRDefault="00817026" w:rsidP="00817026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+ </w:t>
      </w:r>
      <w:r w:rsidR="00BE52B6" w:rsidRPr="00BE52B6">
        <w:rPr>
          <w:rFonts w:ascii="Times New Roman" w:hAnsi="Times New Roman" w:cs="Times New Roman"/>
          <w:sz w:val="26"/>
          <w:szCs w:val="26"/>
        </w:rPr>
        <w:t xml:space="preserve">Kỹ năng hoặc khả năng của bản thân </w:t>
      </w:r>
    </w:p>
    <w:p w14:paraId="42DE02DD" w14:textId="441E47B7" w:rsidR="00BE52B6" w:rsidRPr="00BE52B6" w:rsidRDefault="00817026" w:rsidP="00817026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+ </w:t>
      </w:r>
      <w:r w:rsidR="00BE52B6" w:rsidRPr="00BE52B6">
        <w:rPr>
          <w:rFonts w:ascii="Times New Roman" w:hAnsi="Times New Roman" w:cs="Times New Roman"/>
          <w:sz w:val="26"/>
          <w:szCs w:val="26"/>
        </w:rPr>
        <w:t xml:space="preserve">Mức lương mong muốn (có thể ước lượng) </w:t>
      </w:r>
    </w:p>
    <w:p w14:paraId="5A20B14C" w14:textId="58B2234D" w:rsidR="00BE52B6" w:rsidRPr="00BE52B6" w:rsidRDefault="00BE52B6" w:rsidP="00BE52B6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</w:p>
    <w:p w14:paraId="203254F0" w14:textId="50787812" w:rsidR="00CD2229" w:rsidRPr="008817B3" w:rsidRDefault="00CD2229" w:rsidP="00755AAB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</w:p>
    <w:p w14:paraId="7A69E427" w14:textId="2E7FC59B" w:rsidR="00047C44" w:rsidRPr="008817B3" w:rsidRDefault="00047C44" w:rsidP="00755AAB">
      <w:pPr>
        <w:pStyle w:val="Heading2"/>
        <w:spacing w:before="0" w:line="240" w:lineRule="auto"/>
        <w:ind w:firstLine="568"/>
        <w:jc w:val="center"/>
        <w:rPr>
          <w:rFonts w:ascii="Times New Roman" w:hAnsi="Times New Roman" w:cs="Times New Roman"/>
          <w:color w:val="auto"/>
        </w:rPr>
      </w:pPr>
      <w:r w:rsidRPr="008817B3">
        <w:rPr>
          <w:rFonts w:ascii="Times New Roman" w:hAnsi="Times New Roman" w:cs="Times New Roman"/>
          <w:color w:val="auto"/>
          <w:u w:val="single"/>
        </w:rPr>
        <w:t>ĐỀ KIỂM TRA</w:t>
      </w:r>
      <w:r w:rsidRPr="008817B3">
        <w:rPr>
          <w:rFonts w:ascii="Times New Roman" w:hAnsi="Times New Roman" w:cs="Times New Roman"/>
          <w:color w:val="auto"/>
        </w:rPr>
        <w:t>:</w:t>
      </w:r>
    </w:p>
    <w:p w14:paraId="647C7199" w14:textId="1FBEC5BD" w:rsidR="00CD2229" w:rsidRPr="008817B3" w:rsidRDefault="001E254B" w:rsidP="00755AAB">
      <w:pPr>
        <w:pStyle w:val="Heading2"/>
        <w:spacing w:before="0" w:line="240" w:lineRule="auto"/>
        <w:ind w:firstLine="568"/>
        <w:rPr>
          <w:rFonts w:ascii="Times New Roman" w:hAnsi="Times New Roman" w:cs="Times New Roman"/>
          <w:b w:val="0"/>
          <w:bCs w:val="0"/>
          <w:color w:val="auto"/>
        </w:rPr>
      </w:pPr>
      <w:r w:rsidRPr="008817B3">
        <w:rPr>
          <w:rFonts w:ascii="Times New Roman" w:hAnsi="Times New Roman" w:cs="Times New Roman"/>
          <w:b w:val="0"/>
          <w:bCs w:val="0"/>
          <w:color w:val="auto"/>
        </w:rPr>
        <w:t>Hãy thiết kế một bản CV (sơ yếu lý lịch cá nhân) để ứng tuyển vào một công việc em mong muốn trong tương lai.</w:t>
      </w:r>
    </w:p>
    <w:p w14:paraId="03352639" w14:textId="77777777" w:rsidR="00E9128A" w:rsidRPr="008817B3" w:rsidRDefault="00E9128A" w:rsidP="00755AAB">
      <w:pPr>
        <w:ind w:firstLine="568"/>
        <w:rPr>
          <w:rFonts w:ascii="Times New Roman" w:hAnsi="Times New Roman" w:cs="Times New Roman"/>
          <w:sz w:val="26"/>
          <w:szCs w:val="26"/>
        </w:rPr>
      </w:pPr>
    </w:p>
    <w:p w14:paraId="42F84657" w14:textId="4DD3475F" w:rsidR="00047C44" w:rsidRPr="008817B3" w:rsidRDefault="00047C44" w:rsidP="00E54A83">
      <w:pPr>
        <w:pStyle w:val="Heading2"/>
        <w:spacing w:before="0" w:line="240" w:lineRule="auto"/>
        <w:ind w:firstLine="568"/>
        <w:jc w:val="center"/>
        <w:rPr>
          <w:rFonts w:ascii="Times New Roman" w:hAnsi="Times New Roman" w:cs="Times New Roman"/>
          <w:color w:val="auto"/>
        </w:rPr>
      </w:pPr>
      <w:r w:rsidRPr="008817B3">
        <w:rPr>
          <w:rFonts w:ascii="Times New Roman" w:hAnsi="Times New Roman" w:cs="Times New Roman"/>
          <w:color w:val="auto"/>
        </w:rPr>
        <w:t>TIÊU CHÍ CHẤM (ĐẠT / CHƯA ĐẠT)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843"/>
        <w:gridCol w:w="1984"/>
        <w:gridCol w:w="1418"/>
      </w:tblGrid>
      <w:tr w:rsidR="00047C44" w:rsidRPr="008817B3" w14:paraId="399AE81F" w14:textId="77777777" w:rsidTr="00AC60B5">
        <w:tc>
          <w:tcPr>
            <w:tcW w:w="817" w:type="dxa"/>
          </w:tcPr>
          <w:p w14:paraId="49AF4B60" w14:textId="77777777" w:rsidR="00047C44" w:rsidRPr="008817B3" w:rsidRDefault="00047C44" w:rsidP="00612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17B3"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3544" w:type="dxa"/>
          </w:tcPr>
          <w:p w14:paraId="64EB7E8F" w14:textId="77777777" w:rsidR="00047C44" w:rsidRPr="008817B3" w:rsidRDefault="00047C44" w:rsidP="00612C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817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TIÊU CHÍ</w:t>
            </w:r>
          </w:p>
        </w:tc>
        <w:tc>
          <w:tcPr>
            <w:tcW w:w="1843" w:type="dxa"/>
          </w:tcPr>
          <w:p w14:paraId="3963283D" w14:textId="77777777" w:rsidR="00047C44" w:rsidRPr="008817B3" w:rsidRDefault="00047C44" w:rsidP="00612C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817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ĐẠT</w:t>
            </w:r>
          </w:p>
        </w:tc>
        <w:tc>
          <w:tcPr>
            <w:tcW w:w="1984" w:type="dxa"/>
          </w:tcPr>
          <w:p w14:paraId="2C0B8267" w14:textId="77777777" w:rsidR="00047C44" w:rsidRPr="008817B3" w:rsidRDefault="00047C44" w:rsidP="00612C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817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CHƯA ĐẠT</w:t>
            </w:r>
          </w:p>
        </w:tc>
        <w:tc>
          <w:tcPr>
            <w:tcW w:w="1418" w:type="dxa"/>
          </w:tcPr>
          <w:p w14:paraId="509685E1" w14:textId="77777777" w:rsidR="00047C44" w:rsidRPr="008817B3" w:rsidRDefault="00047C44" w:rsidP="00612C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817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047C44" w:rsidRPr="008817B3" w14:paraId="5EEEF421" w14:textId="77777777" w:rsidTr="00AC60B5">
        <w:tc>
          <w:tcPr>
            <w:tcW w:w="817" w:type="dxa"/>
          </w:tcPr>
          <w:p w14:paraId="06C7CFDF" w14:textId="77777777" w:rsidR="00047C44" w:rsidRPr="008817B3" w:rsidRDefault="00047C44" w:rsidP="00612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17B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44" w:type="dxa"/>
          </w:tcPr>
          <w:p w14:paraId="458C2F8D" w14:textId="3CB808A2" w:rsidR="001E254B" w:rsidRPr="008817B3" w:rsidRDefault="00047C44" w:rsidP="001951A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817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Nội dung </w:t>
            </w:r>
            <w:r w:rsidRPr="008817B3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1951A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E254B" w:rsidRPr="008817B3">
              <w:rPr>
                <w:rFonts w:ascii="Times New Roman" w:hAnsi="Times New Roman" w:cs="Times New Roman"/>
                <w:sz w:val="26"/>
                <w:szCs w:val="26"/>
              </w:rPr>
              <w:t xml:space="preserve">Có đủ các mục cơ bản của CV </w:t>
            </w:r>
          </w:p>
          <w:p w14:paraId="3A7E52FD" w14:textId="7B2FFBA6" w:rsidR="0020572F" w:rsidRPr="008817B3" w:rsidRDefault="001951AC" w:rsidP="008368B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r w:rsidR="001E254B" w:rsidRPr="001E254B">
              <w:rPr>
                <w:rFonts w:ascii="Times New Roman" w:hAnsi="Times New Roman" w:cs="Times New Roman"/>
                <w:sz w:val="26"/>
                <w:szCs w:val="26"/>
              </w:rPr>
              <w:t>Nội dung phù hợp, rõ ràng</w:t>
            </w:r>
          </w:p>
        </w:tc>
        <w:tc>
          <w:tcPr>
            <w:tcW w:w="1843" w:type="dxa"/>
          </w:tcPr>
          <w:p w14:paraId="1B42777F" w14:textId="77777777" w:rsidR="00047C44" w:rsidRPr="008817B3" w:rsidRDefault="00047C44" w:rsidP="00612C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5FEF16D4" w14:textId="77777777" w:rsidR="00047C44" w:rsidRPr="008817B3" w:rsidRDefault="00047C44" w:rsidP="00612C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24BBF18" w14:textId="77777777" w:rsidR="00047C44" w:rsidRPr="008817B3" w:rsidRDefault="00047C44" w:rsidP="00612C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7C44" w:rsidRPr="008817B3" w14:paraId="21FF2BEB" w14:textId="77777777" w:rsidTr="00AC60B5">
        <w:tc>
          <w:tcPr>
            <w:tcW w:w="817" w:type="dxa"/>
          </w:tcPr>
          <w:p w14:paraId="10186BEF" w14:textId="77777777" w:rsidR="00047C44" w:rsidRPr="008817B3" w:rsidRDefault="00047C44" w:rsidP="00612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17B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44" w:type="dxa"/>
          </w:tcPr>
          <w:p w14:paraId="2969A337" w14:textId="6BE037A0" w:rsidR="001E254B" w:rsidRPr="008817B3" w:rsidRDefault="00047C44" w:rsidP="001E25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817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Hình thức</w:t>
            </w:r>
            <w:r w:rsidRPr="008817B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8817B3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1951A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E254B" w:rsidRPr="008817B3">
              <w:rPr>
                <w:rFonts w:ascii="Times New Roman" w:hAnsi="Times New Roman" w:cs="Times New Roman"/>
                <w:sz w:val="26"/>
                <w:szCs w:val="26"/>
              </w:rPr>
              <w:t xml:space="preserve">Rõ ràng, sạch đẹp </w:t>
            </w:r>
          </w:p>
          <w:p w14:paraId="30725C04" w14:textId="34AFDE49" w:rsidR="00047C44" w:rsidRPr="008817B3" w:rsidRDefault="001951AC" w:rsidP="001E25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E254B" w:rsidRPr="008817B3">
              <w:rPr>
                <w:rFonts w:ascii="Times New Roman" w:hAnsi="Times New Roman" w:cs="Times New Roman"/>
                <w:sz w:val="26"/>
                <w:szCs w:val="26"/>
              </w:rPr>
              <w:t xml:space="preserve"> Có sáng tạo (trang trí, bố cục)</w:t>
            </w:r>
          </w:p>
        </w:tc>
        <w:tc>
          <w:tcPr>
            <w:tcW w:w="1843" w:type="dxa"/>
          </w:tcPr>
          <w:p w14:paraId="2E40C033" w14:textId="77777777" w:rsidR="00047C44" w:rsidRPr="008817B3" w:rsidRDefault="00047C44" w:rsidP="00612C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051A2798" w14:textId="77777777" w:rsidR="00047C44" w:rsidRPr="008817B3" w:rsidRDefault="00047C44" w:rsidP="00612C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76D9522" w14:textId="77777777" w:rsidR="00047C44" w:rsidRPr="008817B3" w:rsidRDefault="00047C44" w:rsidP="00612C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7C44" w:rsidRPr="008817B3" w14:paraId="6A886B00" w14:textId="77777777" w:rsidTr="00AC60B5">
        <w:tc>
          <w:tcPr>
            <w:tcW w:w="817" w:type="dxa"/>
          </w:tcPr>
          <w:p w14:paraId="5544A5CB" w14:textId="77777777" w:rsidR="00047C44" w:rsidRPr="008817B3" w:rsidRDefault="00047C44" w:rsidP="00612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17B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44" w:type="dxa"/>
          </w:tcPr>
          <w:p w14:paraId="75B0936A" w14:textId="30CDFD36" w:rsidR="001E254B" w:rsidRPr="001E254B" w:rsidRDefault="001E254B" w:rsidP="001E25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E25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Liên hệ bản thân </w:t>
            </w:r>
          </w:p>
          <w:p w14:paraId="12142D8B" w14:textId="52EF9CFF" w:rsidR="001E254B" w:rsidRPr="001E254B" w:rsidRDefault="001951AC" w:rsidP="001951A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E254B" w:rsidRPr="001E254B">
              <w:rPr>
                <w:rFonts w:ascii="Times New Roman" w:hAnsi="Times New Roman" w:cs="Times New Roman"/>
                <w:sz w:val="26"/>
                <w:szCs w:val="26"/>
              </w:rPr>
              <w:t xml:space="preserve">Thể hiện được sở thích, điểm mạnh </w:t>
            </w:r>
          </w:p>
          <w:p w14:paraId="2B23DBE1" w14:textId="491DB123" w:rsidR="001E254B" w:rsidRPr="001E254B" w:rsidRDefault="001951AC" w:rsidP="001951A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E254B" w:rsidRPr="001E254B">
              <w:rPr>
                <w:rFonts w:ascii="Times New Roman" w:hAnsi="Times New Roman" w:cs="Times New Roman"/>
                <w:sz w:val="26"/>
                <w:szCs w:val="26"/>
              </w:rPr>
              <w:t>Có định hướng nghề</w:t>
            </w:r>
          </w:p>
          <w:p w14:paraId="45994B44" w14:textId="003B1566" w:rsidR="00047C44" w:rsidRPr="008817B3" w:rsidRDefault="00047C44" w:rsidP="00612C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4E94679" w14:textId="77777777" w:rsidR="00047C44" w:rsidRPr="008817B3" w:rsidRDefault="00047C44" w:rsidP="00612C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24415079" w14:textId="77777777" w:rsidR="00047C44" w:rsidRPr="008817B3" w:rsidRDefault="00047C44" w:rsidP="00612C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8B8F47D" w14:textId="77777777" w:rsidR="00047C44" w:rsidRPr="008817B3" w:rsidRDefault="00047C44" w:rsidP="00612C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7C44" w:rsidRPr="008817B3" w14:paraId="07FC6970" w14:textId="77777777" w:rsidTr="00AC60B5">
        <w:tc>
          <w:tcPr>
            <w:tcW w:w="817" w:type="dxa"/>
          </w:tcPr>
          <w:p w14:paraId="63757FA4" w14:textId="33FAD652" w:rsidR="00047C44" w:rsidRPr="008817B3" w:rsidRDefault="00663C55" w:rsidP="00612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17B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544" w:type="dxa"/>
          </w:tcPr>
          <w:p w14:paraId="2DAEAA58" w14:textId="77777777" w:rsidR="00047C44" w:rsidRPr="008817B3" w:rsidRDefault="00047C44" w:rsidP="00612C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817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Đảm bảo thời gian:</w:t>
            </w:r>
          </w:p>
          <w:p w14:paraId="20C9BDCC" w14:textId="4083B556" w:rsidR="00047C44" w:rsidRPr="008817B3" w:rsidRDefault="00047C44" w:rsidP="00612C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817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8817B3">
              <w:rPr>
                <w:rFonts w:ascii="Times New Roman" w:hAnsi="Times New Roman" w:cs="Times New Roman"/>
                <w:sz w:val="26"/>
                <w:szCs w:val="26"/>
              </w:rPr>
              <w:t>Thực hiện, hoàn thành, nộp sản phẩm đúng thời gian quy định</w:t>
            </w:r>
          </w:p>
        </w:tc>
        <w:tc>
          <w:tcPr>
            <w:tcW w:w="1843" w:type="dxa"/>
          </w:tcPr>
          <w:p w14:paraId="76830E0D" w14:textId="77777777" w:rsidR="00047C44" w:rsidRPr="008817B3" w:rsidRDefault="00047C44" w:rsidP="00612C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1CBF0BDA" w14:textId="77777777" w:rsidR="00047C44" w:rsidRPr="008817B3" w:rsidRDefault="00047C44" w:rsidP="00612C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83658E0" w14:textId="77777777" w:rsidR="00047C44" w:rsidRPr="008817B3" w:rsidRDefault="00047C44" w:rsidP="00612C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7C44" w:rsidRPr="008817B3" w14:paraId="17B12482" w14:textId="77777777" w:rsidTr="00AC60B5">
        <w:tc>
          <w:tcPr>
            <w:tcW w:w="817" w:type="dxa"/>
          </w:tcPr>
          <w:p w14:paraId="79659BEA" w14:textId="77777777" w:rsidR="00047C44" w:rsidRPr="008817B3" w:rsidRDefault="00047C44" w:rsidP="00612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17B3">
              <w:rPr>
                <w:rFonts w:ascii="Times New Roman" w:hAnsi="Times New Roman" w:cs="Times New Roman"/>
                <w:sz w:val="26"/>
                <w:szCs w:val="26"/>
              </w:rPr>
              <w:t>Kết quả</w:t>
            </w:r>
          </w:p>
        </w:tc>
        <w:tc>
          <w:tcPr>
            <w:tcW w:w="8789" w:type="dxa"/>
            <w:gridSpan w:val="4"/>
          </w:tcPr>
          <w:p w14:paraId="4A1B62FB" w14:textId="58742EA4" w:rsidR="00047C44" w:rsidRPr="008817B3" w:rsidRDefault="00047C44" w:rsidP="00612C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817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 ĐẠT:</w:t>
            </w:r>
            <w:r w:rsidRPr="008817B3">
              <w:rPr>
                <w:rFonts w:ascii="Times New Roman" w:hAnsi="Times New Roman" w:cs="Times New Roman"/>
                <w:sz w:val="26"/>
                <w:szCs w:val="26"/>
              </w:rPr>
              <w:t xml:space="preserve"> Đạt từ 3/</w:t>
            </w:r>
            <w:r w:rsidR="00663C55" w:rsidRPr="008817B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817B3">
              <w:rPr>
                <w:rFonts w:ascii="Times New Roman" w:hAnsi="Times New Roman" w:cs="Times New Roman"/>
                <w:sz w:val="26"/>
                <w:szCs w:val="26"/>
              </w:rPr>
              <w:t xml:space="preserve"> tiêu chí trở lên, bắt buộc đạt tiêu chí 1 </w:t>
            </w:r>
            <w:r w:rsidRPr="008817B3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817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 CHƯA ĐẠT:</w:t>
            </w:r>
            <w:r w:rsidRPr="008817B3">
              <w:rPr>
                <w:rFonts w:ascii="Times New Roman" w:hAnsi="Times New Roman" w:cs="Times New Roman"/>
                <w:sz w:val="26"/>
                <w:szCs w:val="26"/>
              </w:rPr>
              <w:t xml:space="preserve"> Đạt dưới 3 tiêu chí hoặc CĐ tiêu chí 1</w:t>
            </w:r>
          </w:p>
        </w:tc>
      </w:tr>
    </w:tbl>
    <w:p w14:paraId="260FB0A4" w14:textId="77777777" w:rsidR="00047C44" w:rsidRPr="008817B3" w:rsidRDefault="00047C44" w:rsidP="00612C8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047C44" w:rsidRPr="008817B3" w:rsidSect="00755AAB">
      <w:pgSz w:w="12240" w:h="15840"/>
      <w:pgMar w:top="1440" w:right="1041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90257" w14:textId="77777777" w:rsidR="00890DA0" w:rsidRDefault="00890DA0" w:rsidP="00BE70BE">
      <w:pPr>
        <w:spacing w:after="0" w:line="240" w:lineRule="auto"/>
      </w:pPr>
      <w:r>
        <w:separator/>
      </w:r>
    </w:p>
  </w:endnote>
  <w:endnote w:type="continuationSeparator" w:id="0">
    <w:p w14:paraId="02653577" w14:textId="77777777" w:rsidR="00890DA0" w:rsidRDefault="00890DA0" w:rsidP="00BE7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E6731" w14:textId="77777777" w:rsidR="00890DA0" w:rsidRDefault="00890DA0" w:rsidP="00BE70BE">
      <w:pPr>
        <w:spacing w:after="0" w:line="240" w:lineRule="auto"/>
      </w:pPr>
      <w:r>
        <w:separator/>
      </w:r>
    </w:p>
  </w:footnote>
  <w:footnote w:type="continuationSeparator" w:id="0">
    <w:p w14:paraId="6C9B4B7D" w14:textId="77777777" w:rsidR="00890DA0" w:rsidRDefault="00890DA0" w:rsidP="00BE70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676C28"/>
    <w:multiLevelType w:val="multilevel"/>
    <w:tmpl w:val="0166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AA6FB3"/>
    <w:multiLevelType w:val="multilevel"/>
    <w:tmpl w:val="FE162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E01C72"/>
    <w:multiLevelType w:val="multilevel"/>
    <w:tmpl w:val="F9C0D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233664"/>
    <w:multiLevelType w:val="multilevel"/>
    <w:tmpl w:val="94C6E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736B58"/>
    <w:multiLevelType w:val="multilevel"/>
    <w:tmpl w:val="D5B8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12F5EC8"/>
    <w:multiLevelType w:val="multilevel"/>
    <w:tmpl w:val="CFBA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9702015">
    <w:abstractNumId w:val="8"/>
  </w:num>
  <w:num w:numId="2" w16cid:durableId="208226279">
    <w:abstractNumId w:val="6"/>
  </w:num>
  <w:num w:numId="3" w16cid:durableId="786702480">
    <w:abstractNumId w:val="5"/>
  </w:num>
  <w:num w:numId="4" w16cid:durableId="793210469">
    <w:abstractNumId w:val="4"/>
  </w:num>
  <w:num w:numId="5" w16cid:durableId="2137017101">
    <w:abstractNumId w:val="7"/>
  </w:num>
  <w:num w:numId="6" w16cid:durableId="2009089535">
    <w:abstractNumId w:val="3"/>
  </w:num>
  <w:num w:numId="7" w16cid:durableId="764350585">
    <w:abstractNumId w:val="2"/>
  </w:num>
  <w:num w:numId="8" w16cid:durableId="866525178">
    <w:abstractNumId w:val="1"/>
  </w:num>
  <w:num w:numId="9" w16cid:durableId="835536808">
    <w:abstractNumId w:val="0"/>
  </w:num>
  <w:num w:numId="10" w16cid:durableId="1679230663">
    <w:abstractNumId w:val="14"/>
  </w:num>
  <w:num w:numId="11" w16cid:durableId="489566601">
    <w:abstractNumId w:val="12"/>
  </w:num>
  <w:num w:numId="12" w16cid:durableId="858275671">
    <w:abstractNumId w:val="9"/>
  </w:num>
  <w:num w:numId="13" w16cid:durableId="1221818959">
    <w:abstractNumId w:val="10"/>
  </w:num>
  <w:num w:numId="14" w16cid:durableId="2017340439">
    <w:abstractNumId w:val="11"/>
  </w:num>
  <w:num w:numId="15" w16cid:durableId="5854606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3E1D"/>
    <w:rsid w:val="00022A2D"/>
    <w:rsid w:val="00034616"/>
    <w:rsid w:val="00047C44"/>
    <w:rsid w:val="0006063C"/>
    <w:rsid w:val="0015074B"/>
    <w:rsid w:val="001540E1"/>
    <w:rsid w:val="00191A58"/>
    <w:rsid w:val="001951AC"/>
    <w:rsid w:val="001E254B"/>
    <w:rsid w:val="001E7121"/>
    <w:rsid w:val="0020572F"/>
    <w:rsid w:val="0022510C"/>
    <w:rsid w:val="002268FE"/>
    <w:rsid w:val="00273A41"/>
    <w:rsid w:val="0029639D"/>
    <w:rsid w:val="002A5948"/>
    <w:rsid w:val="002B6D4D"/>
    <w:rsid w:val="00326F90"/>
    <w:rsid w:val="003331B6"/>
    <w:rsid w:val="003A1D6F"/>
    <w:rsid w:val="00431635"/>
    <w:rsid w:val="004739BA"/>
    <w:rsid w:val="004C2018"/>
    <w:rsid w:val="00503313"/>
    <w:rsid w:val="00586912"/>
    <w:rsid w:val="00593CF5"/>
    <w:rsid w:val="00612C8F"/>
    <w:rsid w:val="00621215"/>
    <w:rsid w:val="00663C55"/>
    <w:rsid w:val="00670695"/>
    <w:rsid w:val="0071580B"/>
    <w:rsid w:val="00755AAB"/>
    <w:rsid w:val="0079443F"/>
    <w:rsid w:val="007E55BC"/>
    <w:rsid w:val="00817026"/>
    <w:rsid w:val="008368B0"/>
    <w:rsid w:val="00851F5D"/>
    <w:rsid w:val="008817B3"/>
    <w:rsid w:val="00890DA0"/>
    <w:rsid w:val="008A4C94"/>
    <w:rsid w:val="008C1142"/>
    <w:rsid w:val="008D12EA"/>
    <w:rsid w:val="008F2E25"/>
    <w:rsid w:val="009912DA"/>
    <w:rsid w:val="009914E7"/>
    <w:rsid w:val="009E2EED"/>
    <w:rsid w:val="009F1B87"/>
    <w:rsid w:val="00A0750C"/>
    <w:rsid w:val="00A1562D"/>
    <w:rsid w:val="00AA1D8D"/>
    <w:rsid w:val="00B47730"/>
    <w:rsid w:val="00B63D56"/>
    <w:rsid w:val="00BE52B6"/>
    <w:rsid w:val="00BE70BE"/>
    <w:rsid w:val="00BF1824"/>
    <w:rsid w:val="00C21672"/>
    <w:rsid w:val="00CB0664"/>
    <w:rsid w:val="00CB3337"/>
    <w:rsid w:val="00CD2229"/>
    <w:rsid w:val="00CE3852"/>
    <w:rsid w:val="00D2452E"/>
    <w:rsid w:val="00E10C60"/>
    <w:rsid w:val="00E529F9"/>
    <w:rsid w:val="00E54A83"/>
    <w:rsid w:val="00E9128A"/>
    <w:rsid w:val="00EC6F70"/>
    <w:rsid w:val="00EF1F14"/>
    <w:rsid w:val="00F34645"/>
    <w:rsid w:val="00F60E2A"/>
    <w:rsid w:val="00F65F4C"/>
    <w:rsid w:val="00FC481C"/>
    <w:rsid w:val="00FC693F"/>
    <w:rsid w:val="00FF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0733F1"/>
  <w14:defaultImageDpi w14:val="300"/>
  <w15:docId w15:val="{130DB16F-50F2-4CC1-9199-3C2FEDB4E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hangsuphuhoa11@gmail.com</cp:lastModifiedBy>
  <cp:revision>49</cp:revision>
  <dcterms:created xsi:type="dcterms:W3CDTF">2013-12-23T23:15:00Z</dcterms:created>
  <dcterms:modified xsi:type="dcterms:W3CDTF">2026-04-06T07:11:00Z</dcterms:modified>
  <cp:category/>
</cp:coreProperties>
</file>